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7179772" name="019f41f0-2f7b-7f0b-a9ae-6f55d7307b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1876088" name="019f41f0-2f7b-7f0b-a9ae-6f55d7307bd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2156380" name="019f41f0-518b-711a-9ee3-9e1ebaa77c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0881969" name="019f41f0-518b-711a-9ee3-9e1ebaa77c9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Sauna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Brandschutzplatte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5874068" name="019f41f1-e751-703d-8d6a-62bdc5874d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902322" name="019f41f1-e751-703d-8d6a-62bdc5874d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3383926" name="019f41f3-6e78-7a2b-8563-715815b458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2788846" name="019f41f3-6e78-7a2b-8563-715815b458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78874133" name="019f4205-0583-7cef-835b-8eabbd01bc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0098" name="019f4205-0583-7cef-835b-8eabbd01bcc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6834870" name="019f4205-281f-7c77-8d38-f5e5cb054f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817626" name="019f4205-281f-7c77-8d38-f5e5cb054fb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6551236" name="019f4252-3d5e-70fe-9e6a-03190fd654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0705624" name="019f4252-3d5e-70fe-9e6a-03190fd6549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0945786" name="019f4252-675e-71fc-b384-1a5f145eac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325979" name="019f4252-675e-71fc-b384-1a5f145eac9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Heizkörper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Heizkörper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59389877" name="019f4292-e677-7332-82bd-a8530e8d80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3451351" name="019f4292-e677-7332-82bd-a8530e8d804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4823655" name="019f4292-fe31-73da-a130-bbbcb57153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5621199" name="019f4292-fe31-73da-a130-bbbcb571535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Blauenstrasse 9, 4106 Therwil</w:t>
          </w:r>
        </w:p>
        <w:p>
          <w:pPr>
            <w:spacing w:before="0" w:after="0"/>
          </w:pPr>
          <w:r>
            <w:t>DN 992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